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WC Hundeschule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1571486" name="e46af3d0-2430-11f0-b7e9-c9513a3307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603556" name="e46af3d0-2430-11f0-b7e9-c9513a33079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Musikzimmer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4956036" name="18cc32e0-2429-11f0-81fd-d73351845c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943324" name="18cc32e0-2429-11f0-81fd-d73351845c1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Musikzimmer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3714436" name="38af5880-2429-11f0-82dc-170020585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139178" name="38af5880-2429-11f0-82dc-17002058596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Musikzimmer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0861517" name="4d2ba390-2429-11f0-b039-95a57179e3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563986" name="4d2ba390-2429-11f0-b039-95a57179e3f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3038913" name="cdd0d600-2429-11f0-b4bb-d141d248f0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113680" name="cdd0d600-2429-11f0-b4bb-d141d248f0b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5706800" name="9b8eb520-242b-11f0-b8bb-dfc23b7a86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703846" name="9b8eb520-242b-11f0-b8bb-dfc23b7a869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Küche/ Gang / Wohnzimmer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6281466" name="ae3332f0-242b-11f0-8036-e7d4afe9c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687781" name="ae3332f0-242b-11f0-8036-e7d4afe9ca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0508519" name="caca61e0-242b-11f0-9286-aff07c5d42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442560" name="caca61e0-242b-11f0-9286-aff07c5d42a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2943606" name="e6340d50-242b-11f0-a339-55f7f7ed70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567289" name="e6340d50-242b-11f0-a339-55f7f7ed70f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0321200" name="06eece40-242c-11f0-9dfd-971fcad488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040841" name="06eece40-242c-11f0-9dfd-971fcad488e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2084333" name="1b8509f0-242c-11f0-b193-9b9dd21749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650565" name="1b8509f0-242c-11f0-b193-9b9dd21749e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2482800" name="76638fd0-242d-11f0-967d-d3785fbe0d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532966" name="76638fd0-242d-11f0-967d-d3785fbe0da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1168761" name="9d479dd0-242d-11f0-8495-2f9d89e90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746296" name="9d479dd0-242d-11f0-8495-2f9d89e9067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70996" name="2e6c7240-242e-11f0-b55f-63b4a01c2a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112210" name="2e6c7240-242e-11f0-b55f-63b4a01c2a2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376041" name="474a1ba0-242e-11f0-a18d-c778bf5d47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230878" name="474a1ba0-242e-11f0-a18d-c778bf5d472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2358994" name="13f5bce0-242f-11f0-8eae-edfa8e115b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726998" name="13f5bce0-242f-11f0-8eae-edfa8e115bb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2373045" name="b76c3430-242f-11f0-9d6d-796252e38a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814895" name="b76c3430-242f-11f0-9d6d-796252e38a1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4901870" name="cc6a5970-242f-11f0-b11c-8bd9c1dcde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294632" name="cc6a5970-242f-11f0-b11c-8bd9c1dcdef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6206027" name="67463590-2430-11f0-8ee3-efa6f3852a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958322" name="67463590-2430-11f0-8ee3-efa6f3852a2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3292825" name="2c5f0eb0-2431-11f0-b842-9daf5211af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251230" name="2c5f0eb0-2431-11f0-b842-9daf5211afb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3143047" name="86190730-2431-11f0-a161-8360b41c27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044044" name="86190730-2431-11f0-a161-8360b41c276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+ Stall Giessereistrasse 12, 4703 Kestenholz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